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2282695" name="77451890-3578-11f0-ac43-7df4e69057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213198" name="77451890-3578-11f0-ac43-7df4e69057f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2951342" name="7c742720-3578-11f0-9fdd-978487c2fe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778453" name="7c742720-3578-11f0-9fdd-978487c2fef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1630725" name="84fa01d0-3578-11f0-98e5-018d3e4088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320361" name="84fa01d0-3578-11f0-98e5-018d3e4088b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429237" name="878ab770-357b-11f0-88b6-17434c03cf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429042" name="878ab770-357b-11f0-88b6-17434c03cf7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/ 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erneuert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161307" name="62517dd0-357c-11f0-89a5-d5f65a640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191813" name="62517dd0-357c-11f0-89a5-d5f65a640ec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3085374" name="667c3bc0-357c-11f0-8f1a-5b2119c155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906388" name="667c3bc0-357c-11f0-8f1a-5b2119c1550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 </w:t>
            </w:r>
          </w:p>
          <w:p>
            <w:pPr>
              <w:spacing w:before="0" w:after="0"/>
            </w:pPr>
            <w:r>
              <w:t>Kachelofen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314023" name="ce6de210-357c-11f0-980f-5b38e9a794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97166" name="ce6de210-357c-11f0-980f-5b38e9a7949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3385868" name="d4bd7bd0-357c-11f0-bfea-27947905843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626874" name="d4bd7bd0-357c-11f0-bfea-27947905843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